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过程能力分析报告</w:t>
      </w:r>
    </w:p>
    <w:p>
      <w:r>
        <w:t>记录编号：FM-093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过程名称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分析周期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样本数量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Cp 值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Cpk 值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分析结论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改进措施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